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DF93F" w14:textId="77777777" w:rsidR="000F3886" w:rsidRDefault="00000000">
      <w:pPr>
        <w:pStyle w:val="Title"/>
      </w:pPr>
      <w:r>
        <w:t>Freshservice Agent Quick Start Guide</w:t>
      </w:r>
    </w:p>
    <w:p w14:paraId="1C8FAFB2" w14:textId="77777777" w:rsidR="000F3886" w:rsidRDefault="00000000">
      <w:r>
        <w:t>This guide provides essential steps to help agents get up and running quickly in Freshservice. It aligns with ITIL principles to ensure structured and compliant service delivery.</w:t>
      </w:r>
    </w:p>
    <w:p w14:paraId="4F53EFEB" w14:textId="77777777" w:rsidR="000F3886" w:rsidRDefault="00000000">
      <w:pPr>
        <w:pStyle w:val="Heading1"/>
      </w:pPr>
      <w:r>
        <w:t>1. Logging In and Navigating the Dashboard</w:t>
      </w:r>
    </w:p>
    <w:p w14:paraId="6227E34F" w14:textId="4F2F4438" w:rsidR="000F3886" w:rsidRDefault="00000000" w:rsidP="00E62154">
      <w:pPr>
        <w:pStyle w:val="ListBullet"/>
        <w:tabs>
          <w:tab w:val="clear" w:pos="360"/>
          <w:tab w:val="num" w:pos="720"/>
        </w:tabs>
        <w:ind w:left="720"/>
      </w:pPr>
      <w:r>
        <w:t xml:space="preserve">Log in using your company credentials at the </w:t>
      </w:r>
      <w:r w:rsidR="00E62154">
        <w:t xml:space="preserve">provided </w:t>
      </w:r>
      <w:r>
        <w:t>Freshservice URL.</w:t>
      </w:r>
    </w:p>
    <w:p w14:paraId="2F483ED8" w14:textId="77777777" w:rsidR="000F3886" w:rsidRDefault="00000000" w:rsidP="00E62154">
      <w:pPr>
        <w:pStyle w:val="ListBullet"/>
        <w:tabs>
          <w:tab w:val="clear" w:pos="360"/>
          <w:tab w:val="num" w:pos="720"/>
        </w:tabs>
        <w:ind w:left="720"/>
      </w:pPr>
      <w:r>
        <w:t>The Dashboard gives a summary of open tickets, SLA compliance, and alerts.</w:t>
      </w:r>
    </w:p>
    <w:p w14:paraId="019FA297" w14:textId="390117FE" w:rsidR="000F3886" w:rsidRDefault="00000000" w:rsidP="00E62154">
      <w:pPr>
        <w:pStyle w:val="ListBullet"/>
        <w:tabs>
          <w:tab w:val="clear" w:pos="360"/>
          <w:tab w:val="num" w:pos="720"/>
        </w:tabs>
        <w:ind w:left="720"/>
      </w:pPr>
      <w:r>
        <w:t xml:space="preserve">Familiarize yourself with </w:t>
      </w:r>
      <w:r w:rsidR="00E62154">
        <w:t xml:space="preserve">various </w:t>
      </w:r>
      <w:r>
        <w:t>ticket views</w:t>
      </w:r>
      <w:r w:rsidR="00E62154">
        <w:t>,</w:t>
      </w:r>
      <w:r>
        <w:t xml:space="preserve"> </w:t>
      </w:r>
      <w:r w:rsidR="00E62154">
        <w:t>including</w:t>
      </w:r>
      <w:r>
        <w:t xml:space="preserve"> 'My Tickets', 'Group Tickets', and 'Unassigned'.</w:t>
      </w:r>
    </w:p>
    <w:p w14:paraId="642D1E38" w14:textId="77777777" w:rsidR="000F3886" w:rsidRDefault="00000000">
      <w:pPr>
        <w:pStyle w:val="Heading1"/>
      </w:pPr>
      <w:r>
        <w:t>2. Understanding Ticket Types (Incident vs. Request)</w:t>
      </w:r>
    </w:p>
    <w:p w14:paraId="31ED405C" w14:textId="77777777" w:rsidR="000F3886" w:rsidRDefault="00000000" w:rsidP="00E62154">
      <w:pPr>
        <w:pStyle w:val="ListBullet"/>
        <w:tabs>
          <w:tab w:val="clear" w:pos="360"/>
          <w:tab w:val="num" w:pos="720"/>
        </w:tabs>
        <w:ind w:left="720"/>
      </w:pPr>
      <w:r>
        <w:t>Incidents refer to unplanned service interruptions (e.g., Wi-Fi not working).</w:t>
      </w:r>
    </w:p>
    <w:p w14:paraId="75CACB95" w14:textId="77777777" w:rsidR="000F3886" w:rsidRDefault="00000000" w:rsidP="00E62154">
      <w:pPr>
        <w:pStyle w:val="ListBullet"/>
        <w:tabs>
          <w:tab w:val="clear" w:pos="360"/>
          <w:tab w:val="num" w:pos="720"/>
        </w:tabs>
        <w:ind w:left="720"/>
      </w:pPr>
      <w:r>
        <w:t>Requests are standard service needs (e.g., software install).</w:t>
      </w:r>
    </w:p>
    <w:p w14:paraId="7FF0FBE0" w14:textId="77777777" w:rsidR="000F3886" w:rsidRDefault="00000000" w:rsidP="00E62154">
      <w:pPr>
        <w:pStyle w:val="ListBullet"/>
        <w:tabs>
          <w:tab w:val="clear" w:pos="360"/>
          <w:tab w:val="num" w:pos="720"/>
        </w:tabs>
        <w:ind w:left="720"/>
      </w:pPr>
      <w:r>
        <w:t>Classify tickets accurately for proper routing and SLA tracking.</w:t>
      </w:r>
    </w:p>
    <w:p w14:paraId="5AFBBE2E" w14:textId="77777777" w:rsidR="000F3886" w:rsidRDefault="00000000">
      <w:pPr>
        <w:pStyle w:val="Heading1"/>
      </w:pPr>
      <w:r>
        <w:t>3. Responding to and Updating Tickets</w:t>
      </w:r>
    </w:p>
    <w:p w14:paraId="06BBC3A8" w14:textId="77777777" w:rsidR="000F3886" w:rsidRDefault="00000000" w:rsidP="00E62154">
      <w:pPr>
        <w:pStyle w:val="ListBullet"/>
        <w:tabs>
          <w:tab w:val="clear" w:pos="360"/>
          <w:tab w:val="num" w:pos="720"/>
        </w:tabs>
        <w:ind w:left="720"/>
      </w:pPr>
      <w:r>
        <w:t>Open the ticket to view details, requester info, and previous activity.</w:t>
      </w:r>
    </w:p>
    <w:p w14:paraId="6C4DA872" w14:textId="77777777" w:rsidR="000F3886" w:rsidRDefault="00000000" w:rsidP="00E62154">
      <w:pPr>
        <w:pStyle w:val="ListBullet"/>
        <w:tabs>
          <w:tab w:val="clear" w:pos="360"/>
          <w:tab w:val="num" w:pos="720"/>
        </w:tabs>
        <w:ind w:left="720"/>
      </w:pPr>
      <w:r>
        <w:t>Add private or public notes and update ticket status accordingly (e.g., In Progress, Resolved).</w:t>
      </w:r>
    </w:p>
    <w:p w14:paraId="7A4401E4" w14:textId="77777777" w:rsidR="000F3886" w:rsidRDefault="00000000" w:rsidP="00E62154">
      <w:pPr>
        <w:pStyle w:val="ListBullet"/>
        <w:tabs>
          <w:tab w:val="clear" w:pos="360"/>
          <w:tab w:val="num" w:pos="720"/>
        </w:tabs>
        <w:ind w:left="720"/>
      </w:pPr>
      <w:r>
        <w:t>Always document resolution steps and attach relevant files or links.</w:t>
      </w:r>
    </w:p>
    <w:p w14:paraId="1E097800" w14:textId="77777777" w:rsidR="000F3886" w:rsidRDefault="00000000">
      <w:pPr>
        <w:pStyle w:val="Heading1"/>
      </w:pPr>
      <w:r>
        <w:t>4. SLA Awareness and Escalation</w:t>
      </w:r>
    </w:p>
    <w:p w14:paraId="6C4D4854" w14:textId="77777777" w:rsidR="000F3886" w:rsidRDefault="00000000" w:rsidP="00E62154">
      <w:pPr>
        <w:pStyle w:val="ListBullet"/>
        <w:tabs>
          <w:tab w:val="clear" w:pos="360"/>
          <w:tab w:val="num" w:pos="720"/>
        </w:tabs>
        <w:ind w:left="720"/>
      </w:pPr>
      <w:r>
        <w:t>Each ticket is subject to a Service Level Agreement (SLA).</w:t>
      </w:r>
    </w:p>
    <w:p w14:paraId="6BDC9E6C" w14:textId="77777777" w:rsidR="000F3886" w:rsidRDefault="00000000" w:rsidP="00E62154">
      <w:pPr>
        <w:pStyle w:val="ListBullet"/>
        <w:tabs>
          <w:tab w:val="clear" w:pos="360"/>
          <w:tab w:val="num" w:pos="720"/>
        </w:tabs>
        <w:ind w:left="720"/>
      </w:pPr>
      <w:r>
        <w:t>Freshservice alerts you when a ticket is nearing breach.</w:t>
      </w:r>
    </w:p>
    <w:p w14:paraId="09B68242" w14:textId="79D7C71D" w:rsidR="000F3886" w:rsidRDefault="00000000" w:rsidP="00E62154">
      <w:pPr>
        <w:pStyle w:val="ListBullet"/>
        <w:tabs>
          <w:tab w:val="clear" w:pos="360"/>
          <w:tab w:val="num" w:pos="720"/>
        </w:tabs>
        <w:ind w:left="720"/>
      </w:pPr>
      <w:r>
        <w:t xml:space="preserve">Use escalation rules or notify leads if you're unable to resolve the ticket within </w:t>
      </w:r>
      <w:r w:rsidR="00E62154">
        <w:t xml:space="preserve">the </w:t>
      </w:r>
      <w:r>
        <w:t>SLA.</w:t>
      </w:r>
    </w:p>
    <w:p w14:paraId="39AFDC8B" w14:textId="77777777" w:rsidR="000F3886" w:rsidRDefault="00000000">
      <w:pPr>
        <w:pStyle w:val="Heading1"/>
      </w:pPr>
      <w:r>
        <w:t>5. Using the Knowledge Base</w:t>
      </w:r>
    </w:p>
    <w:p w14:paraId="2AAC8DAD" w14:textId="77777777" w:rsidR="000F3886" w:rsidRDefault="00000000" w:rsidP="00E62154">
      <w:pPr>
        <w:pStyle w:val="ListBullet"/>
        <w:tabs>
          <w:tab w:val="clear" w:pos="360"/>
          <w:tab w:val="num" w:pos="720"/>
        </w:tabs>
        <w:ind w:left="720"/>
      </w:pPr>
      <w:r>
        <w:t>Search for articles in the Solutions section to assist with faster resolution.</w:t>
      </w:r>
    </w:p>
    <w:p w14:paraId="38C3DCC5" w14:textId="77777777" w:rsidR="000F3886" w:rsidRDefault="00000000" w:rsidP="00E62154">
      <w:pPr>
        <w:pStyle w:val="ListBullet"/>
        <w:tabs>
          <w:tab w:val="clear" w:pos="360"/>
          <w:tab w:val="num" w:pos="720"/>
        </w:tabs>
        <w:ind w:left="720"/>
      </w:pPr>
      <w:r>
        <w:t>Use KB articles when responding to users, and flag outdated content to improve accuracy.</w:t>
      </w:r>
    </w:p>
    <w:p w14:paraId="4CF950E0" w14:textId="77777777" w:rsidR="000F3886" w:rsidRDefault="00000000">
      <w:pPr>
        <w:pStyle w:val="Heading1"/>
      </w:pPr>
      <w:r>
        <w:t>6. Working with Tasks, Changes, and Problems</w:t>
      </w:r>
    </w:p>
    <w:p w14:paraId="13A07D04" w14:textId="77777777" w:rsidR="000F3886" w:rsidRDefault="00000000" w:rsidP="00E62154">
      <w:pPr>
        <w:pStyle w:val="ListBullet"/>
        <w:tabs>
          <w:tab w:val="clear" w:pos="360"/>
          <w:tab w:val="num" w:pos="720"/>
        </w:tabs>
        <w:ind w:left="720"/>
      </w:pPr>
      <w:r>
        <w:t>Break large tickets into smaller Tasks and assign them as needed.</w:t>
      </w:r>
    </w:p>
    <w:p w14:paraId="0EE8BB8D" w14:textId="77777777" w:rsidR="000F3886" w:rsidRDefault="00000000" w:rsidP="00E62154">
      <w:pPr>
        <w:pStyle w:val="ListBullet"/>
        <w:tabs>
          <w:tab w:val="clear" w:pos="360"/>
          <w:tab w:val="num" w:pos="720"/>
        </w:tabs>
        <w:ind w:left="720"/>
      </w:pPr>
      <w:r>
        <w:lastRenderedPageBreak/>
        <w:t>If the ticket requires system changes, escalate to Change Management.</w:t>
      </w:r>
    </w:p>
    <w:p w14:paraId="116FD370" w14:textId="77777777" w:rsidR="000F3886" w:rsidRDefault="00000000" w:rsidP="00E62154">
      <w:pPr>
        <w:pStyle w:val="ListBullet"/>
        <w:tabs>
          <w:tab w:val="clear" w:pos="360"/>
          <w:tab w:val="num" w:pos="720"/>
        </w:tabs>
        <w:ind w:left="720"/>
      </w:pPr>
      <w:r>
        <w:t>Link recurring incidents to a Problem to investigate root causes.</w:t>
      </w:r>
    </w:p>
    <w:p w14:paraId="0A0F208B" w14:textId="77777777" w:rsidR="000F3886" w:rsidRDefault="00000000">
      <w:pPr>
        <w:pStyle w:val="Heading1"/>
      </w:pPr>
      <w:r>
        <w:t>7. ITIL Best Practices to Remember</w:t>
      </w:r>
    </w:p>
    <w:p w14:paraId="01603876" w14:textId="71E29DC0" w:rsidR="000F3886" w:rsidRDefault="00000000" w:rsidP="00E62154">
      <w:pPr>
        <w:pStyle w:val="ListBullet"/>
        <w:tabs>
          <w:tab w:val="clear" w:pos="360"/>
          <w:tab w:val="num" w:pos="720"/>
        </w:tabs>
        <w:ind w:left="720"/>
      </w:pPr>
      <w:r>
        <w:t>Record and categorize all interactions accurately.</w:t>
      </w:r>
    </w:p>
    <w:p w14:paraId="6362B0AD" w14:textId="0766E47E" w:rsidR="000F3886" w:rsidRDefault="00000000" w:rsidP="00E62154">
      <w:pPr>
        <w:pStyle w:val="ListBullet"/>
        <w:tabs>
          <w:tab w:val="clear" w:pos="360"/>
          <w:tab w:val="num" w:pos="720"/>
        </w:tabs>
        <w:ind w:left="720"/>
      </w:pPr>
      <w:r>
        <w:t>Prioritize based on impact and urgency.</w:t>
      </w:r>
    </w:p>
    <w:p w14:paraId="5C20C453" w14:textId="09C1974B" w:rsidR="000F3886" w:rsidRDefault="00000000" w:rsidP="00E62154">
      <w:pPr>
        <w:pStyle w:val="ListBullet"/>
        <w:tabs>
          <w:tab w:val="clear" w:pos="360"/>
          <w:tab w:val="num" w:pos="720"/>
        </w:tabs>
        <w:ind w:left="720"/>
      </w:pPr>
      <w:r>
        <w:t>Communicate clearly and often.</w:t>
      </w:r>
    </w:p>
    <w:p w14:paraId="70188389" w14:textId="400C1D56" w:rsidR="000F3886" w:rsidRDefault="00000000" w:rsidP="00E62154">
      <w:pPr>
        <w:pStyle w:val="ListBullet"/>
        <w:tabs>
          <w:tab w:val="clear" w:pos="360"/>
          <w:tab w:val="num" w:pos="720"/>
        </w:tabs>
        <w:ind w:left="720"/>
      </w:pPr>
      <w:r>
        <w:t>Document resolution thoroughly.</w:t>
      </w:r>
    </w:p>
    <w:p w14:paraId="777B015F" w14:textId="20E821E2" w:rsidR="000F3886" w:rsidRDefault="00000000" w:rsidP="00E62154">
      <w:pPr>
        <w:pStyle w:val="ListBullet"/>
        <w:tabs>
          <w:tab w:val="clear" w:pos="360"/>
          <w:tab w:val="num" w:pos="720"/>
        </w:tabs>
        <w:ind w:left="720"/>
      </w:pPr>
      <w:r>
        <w:t>Always consider user satisfaction and continual improvement.</w:t>
      </w:r>
    </w:p>
    <w:sectPr w:rsidR="000F3886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29D7D" w14:textId="77777777" w:rsidR="00193B2B" w:rsidRDefault="00193B2B">
      <w:pPr>
        <w:spacing w:after="0" w:line="240" w:lineRule="auto"/>
      </w:pPr>
      <w:r>
        <w:separator/>
      </w:r>
    </w:p>
  </w:endnote>
  <w:endnote w:type="continuationSeparator" w:id="0">
    <w:p w14:paraId="18421352" w14:textId="77777777" w:rsidR="00193B2B" w:rsidRDefault="00193B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5791D" w14:textId="77777777" w:rsidR="00193B2B" w:rsidRDefault="00193B2B">
      <w:pPr>
        <w:spacing w:after="0" w:line="240" w:lineRule="auto"/>
      </w:pPr>
      <w:r>
        <w:separator/>
      </w:r>
    </w:p>
  </w:footnote>
  <w:footnote w:type="continuationSeparator" w:id="0">
    <w:p w14:paraId="09167318" w14:textId="77777777" w:rsidR="00193B2B" w:rsidRDefault="00193B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03582521">
    <w:abstractNumId w:val="8"/>
  </w:num>
  <w:num w:numId="2" w16cid:durableId="1950627220">
    <w:abstractNumId w:val="6"/>
  </w:num>
  <w:num w:numId="3" w16cid:durableId="2133742116">
    <w:abstractNumId w:val="5"/>
  </w:num>
  <w:num w:numId="4" w16cid:durableId="488599881">
    <w:abstractNumId w:val="4"/>
  </w:num>
  <w:num w:numId="5" w16cid:durableId="411659068">
    <w:abstractNumId w:val="7"/>
  </w:num>
  <w:num w:numId="6" w16cid:durableId="750737285">
    <w:abstractNumId w:val="3"/>
  </w:num>
  <w:num w:numId="7" w16cid:durableId="1154839809">
    <w:abstractNumId w:val="2"/>
  </w:num>
  <w:num w:numId="8" w16cid:durableId="1067805735">
    <w:abstractNumId w:val="1"/>
  </w:num>
  <w:num w:numId="9" w16cid:durableId="1619097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F3886"/>
    <w:rsid w:val="0015074B"/>
    <w:rsid w:val="00193B2B"/>
    <w:rsid w:val="0029639D"/>
    <w:rsid w:val="00326F90"/>
    <w:rsid w:val="007F5115"/>
    <w:rsid w:val="00AA1D8D"/>
    <w:rsid w:val="00B47730"/>
    <w:rsid w:val="00CB0664"/>
    <w:rsid w:val="00E6215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EE33C77"/>
  <w14:defaultImageDpi w14:val="300"/>
  <w15:docId w15:val="{8B9195DC-8E8A-0A41-8431-C1DEE6A05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Race Vanderdecken</cp:lastModifiedBy>
  <cp:revision>2</cp:revision>
  <dcterms:created xsi:type="dcterms:W3CDTF">2013-12-23T23:15:00Z</dcterms:created>
  <dcterms:modified xsi:type="dcterms:W3CDTF">2025-07-12T17:22:00Z</dcterms:modified>
  <cp:category/>
</cp:coreProperties>
</file>